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40CA5" w14:textId="77777777" w:rsidR="00027C27" w:rsidRPr="009B7615" w:rsidRDefault="00AF6855" w:rsidP="00B561C0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940CA6" wp14:editId="62940CA7">
                <wp:simplePos x="0" y="0"/>
                <wp:positionH relativeFrom="column">
                  <wp:posOffset>43180</wp:posOffset>
                </wp:positionH>
                <wp:positionV relativeFrom="paragraph">
                  <wp:posOffset>173990</wp:posOffset>
                </wp:positionV>
                <wp:extent cx="5616575" cy="1404620"/>
                <wp:effectExtent l="0" t="0" r="2222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6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40CAE" w14:textId="0C0A73E0" w:rsidR="0099334C" w:rsidRPr="0099334C" w:rsidRDefault="0099334C" w:rsidP="009854B0">
                            <w:pPr>
                              <w:rPr>
                                <w:b/>
                                <w:color w:val="7030A0"/>
                                <w:lang w:val="gd-GB"/>
                              </w:rPr>
                            </w:pPr>
                            <w:r w:rsidRPr="0099334C">
                              <w:rPr>
                                <w:b/>
                                <w:color w:val="7030A0"/>
                                <w:lang w:val="gd-GB"/>
                              </w:rPr>
                              <w:t xml:space="preserve">LR 4.1b </w:t>
                            </w:r>
                            <w:r w:rsidR="00E8504C">
                              <w:rPr>
                                <w:b/>
                                <w:color w:val="7030A0"/>
                                <w:lang w:val="gd-GB"/>
                              </w:rPr>
                              <w:t>Duilleag o</w:t>
                            </w:r>
                            <w:r w:rsidRPr="0099334C">
                              <w:rPr>
                                <w:b/>
                                <w:color w:val="7030A0"/>
                                <w:lang w:val="gd-GB"/>
                              </w:rPr>
                              <w:t xml:space="preserve">ir-loidhne bodhaige </w:t>
                            </w:r>
                          </w:p>
                          <w:p w14:paraId="62940CAF" w14:textId="77777777" w:rsidR="00AF6855" w:rsidRPr="0040617F" w:rsidRDefault="00AF6855" w:rsidP="00725158">
                            <w:pPr>
                              <w:rPr>
                                <w:b/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940C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4pt;margin-top:13.7pt;width:442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">
                <v:textbox style="mso-fit-shape-to-text:t">
                  <w:txbxContent>
                    <w:p w14:paraId="62940CAE" w14:textId="0C0A73E0" w:rsidR="0099334C" w:rsidRPr="0099334C" w:rsidRDefault="0099334C" w:rsidP="009854B0">
                      <w:pPr>
                        <w:rPr>
                          <w:b/>
                          <w:color w:val="7030A0"/>
                          <w:lang w:val="gd-GB"/>
                        </w:rPr>
                      </w:pPr>
                      <w:r w:rsidRPr="0099334C">
                        <w:rPr>
                          <w:b/>
                          <w:color w:val="7030A0"/>
                          <w:lang w:val="gd-GB"/>
                        </w:rPr>
                        <w:t xml:space="preserve">LR 4.1b </w:t>
                      </w:r>
                      <w:r w:rsidR="00E8504C">
                        <w:rPr>
                          <w:b/>
                          <w:color w:val="7030A0"/>
                          <w:lang w:val="gd-GB"/>
                        </w:rPr>
                        <w:t>Duilleag o</w:t>
                      </w:r>
                      <w:r w:rsidRPr="0099334C">
                        <w:rPr>
                          <w:b/>
                          <w:color w:val="7030A0"/>
                          <w:lang w:val="gd-GB"/>
                        </w:rPr>
                        <w:t xml:space="preserve">ir-loidhne bodhaige </w:t>
                      </w:r>
                    </w:p>
                    <w:p w14:paraId="62940CAF" w14:textId="77777777" w:rsidR="00AF6855" w:rsidRPr="0040617F" w:rsidRDefault="00AF6855" w:rsidP="00725158">
                      <w:pPr>
                        <w:rPr>
                          <w:b/>
                          <w:color w:val="7030A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62940CA8" wp14:editId="62940CA9">
            <wp:simplePos x="0" y="0"/>
            <wp:positionH relativeFrom="column">
              <wp:posOffset>-191770</wp:posOffset>
            </wp:positionH>
            <wp:positionV relativeFrom="paragraph">
              <wp:posOffset>1022985</wp:posOffset>
            </wp:positionV>
            <wp:extent cx="5240020" cy="7432675"/>
            <wp:effectExtent l="0" t="0" r="0" b="0"/>
            <wp:wrapTight wrapText="bothSides">
              <wp:wrapPolygon edited="0">
                <wp:start x="0" y="0"/>
                <wp:lineTo x="0" y="21535"/>
                <wp:lineTo x="21516" y="21535"/>
                <wp:lineTo x="2151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dy_Outline[1]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0020" cy="743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27C27" w:rsidRPr="009B761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40CAC" w14:textId="77777777" w:rsidR="00691503" w:rsidRDefault="00691503" w:rsidP="00691503">
      <w:r>
        <w:separator/>
      </w:r>
    </w:p>
  </w:endnote>
  <w:endnote w:type="continuationSeparator" w:id="0">
    <w:p w14:paraId="62940CAD" w14:textId="77777777" w:rsidR="00691503" w:rsidRDefault="00691503" w:rsidP="0069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40CAA" w14:textId="77777777" w:rsidR="00691503" w:rsidRDefault="00691503" w:rsidP="00691503">
      <w:r>
        <w:separator/>
      </w:r>
    </w:p>
  </w:footnote>
  <w:footnote w:type="continuationSeparator" w:id="0">
    <w:p w14:paraId="62940CAB" w14:textId="77777777" w:rsidR="00691503" w:rsidRDefault="00691503" w:rsidP="00691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855"/>
    <w:rsid w:val="00027C27"/>
    <w:rsid w:val="000C0CF4"/>
    <w:rsid w:val="00281579"/>
    <w:rsid w:val="00306C61"/>
    <w:rsid w:val="0033587B"/>
    <w:rsid w:val="0037582B"/>
    <w:rsid w:val="003F30C7"/>
    <w:rsid w:val="0040617F"/>
    <w:rsid w:val="00691503"/>
    <w:rsid w:val="00725158"/>
    <w:rsid w:val="007C37BE"/>
    <w:rsid w:val="008339C7"/>
    <w:rsid w:val="00857548"/>
    <w:rsid w:val="0099334C"/>
    <w:rsid w:val="009B7615"/>
    <w:rsid w:val="00AF6855"/>
    <w:rsid w:val="00B51BDC"/>
    <w:rsid w:val="00B561C0"/>
    <w:rsid w:val="00B773CE"/>
    <w:rsid w:val="00BC2BB7"/>
    <w:rsid w:val="00C91823"/>
    <w:rsid w:val="00D008AB"/>
    <w:rsid w:val="00E8504C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940C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1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17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25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2020-01-28T22:22:00Z</dcterms:created>
  <dcterms:modified xsi:type="dcterms:W3CDTF">2020-03-25T14:11:00Z</dcterms:modified>
</cp:coreProperties>
</file>